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885CD" w14:textId="42E6FD9F" w:rsidR="00F51429" w:rsidRPr="00F51429" w:rsidRDefault="00F51429" w:rsidP="00F51429">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231975304"/>
      <w:r>
        <w:rPr>
          <w:rFonts w:ascii="Verdana" w:eastAsia="DejaVu Sans" w:hAnsi="Verdana" w:cs="Times New Roman"/>
          <w:sz w:val="24"/>
          <w:lang w:eastAsia="nl-NL"/>
        </w:rPr>
        <w:t xml:space="preserve">              Bijlage E </w:t>
      </w:r>
      <w:r w:rsidRPr="00F51429">
        <w:rPr>
          <w:rFonts w:ascii="Verdana" w:eastAsia="DejaVu Sans" w:hAnsi="Verdana" w:cs="Times New Roman"/>
          <w:sz w:val="24"/>
          <w:lang w:eastAsia="nl-NL"/>
        </w:rPr>
        <w:t>Inschrijvingsbiljet</w:t>
      </w:r>
      <w:bookmarkEnd w:id="0"/>
    </w:p>
    <w:p w14:paraId="0CA1FB5E"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De hierna te noemen inschrijver(s):</w:t>
      </w:r>
    </w:p>
    <w:p w14:paraId="3D34FC39"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 xml:space="preserve">(indien de inschrijving wordt gedaan door een samenwerkingsverband van ondernemers, al dan niet als vennootschap onder firma, dienen alle inschrijvers in het samenwerkingsverband ingevuld te worden. </w:t>
      </w:r>
      <w:r w:rsidRPr="00F51429">
        <w:rPr>
          <w:rFonts w:ascii="Verdana" w:eastAsia="DejaVu Sans" w:hAnsi="Verdana" w:cs="RijksoverheidSansText-Regular"/>
          <w:lang w:eastAsia="nl-NL"/>
        </w:rPr>
        <w:t>Onderstaande dient zo vaak als nodig herhaald en ingevuld te worden</w:t>
      </w:r>
      <w:r w:rsidRPr="00F51429">
        <w:rPr>
          <w:rFonts w:ascii="Verdana" w:eastAsia="DejaVu Sans" w:hAnsi="Verdana" w:cs="Times New Roman"/>
          <w:lang w:eastAsia="nl-NL"/>
        </w:rPr>
        <w:t>)</w:t>
      </w:r>
    </w:p>
    <w:p w14:paraId="34BCDD97"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4C8DBD40"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w:t>
      </w:r>
      <w:r w:rsidRPr="00F51429">
        <w:rPr>
          <w:rFonts w:ascii="Verdana" w:eastAsia="DejaVu Sans" w:hAnsi="Verdana" w:cs="Times New Roman"/>
          <w:lang w:eastAsia="nl-NL"/>
        </w:rPr>
        <w:tab/>
        <w:t>…</w:t>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t>1)</w:t>
      </w:r>
    </w:p>
    <w:p w14:paraId="74A22074"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gevestigd te …</w:t>
      </w:r>
      <w:r w:rsidRPr="00F51429">
        <w:rPr>
          <w:rFonts w:ascii="Verdana" w:eastAsia="DejaVu Sans" w:hAnsi="Verdana" w:cs="Times New Roman"/>
          <w:lang w:eastAsia="nl-NL"/>
        </w:rPr>
        <w:tab/>
        <w:t>2)</w:t>
      </w:r>
    </w:p>
    <w:p w14:paraId="0AC40B0A"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KvK-nummer: …</w:t>
      </w:r>
      <w:r w:rsidRPr="00F51429">
        <w:rPr>
          <w:rFonts w:ascii="Verdana" w:eastAsia="DejaVu Sans" w:hAnsi="Verdana" w:cs="Times New Roman"/>
          <w:lang w:eastAsia="nl-NL"/>
        </w:rPr>
        <w:tab/>
        <w:t>3)</w:t>
      </w:r>
    </w:p>
    <w:p w14:paraId="1DE82CB7"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Vestigingsnummer: …</w:t>
      </w:r>
      <w:r w:rsidRPr="00F51429">
        <w:rPr>
          <w:rFonts w:ascii="Verdana" w:eastAsia="DejaVu Sans" w:hAnsi="Verdana" w:cs="Times New Roman"/>
          <w:lang w:eastAsia="nl-NL"/>
        </w:rPr>
        <w:tab/>
        <w:t>4)</w:t>
      </w:r>
    </w:p>
    <w:p w14:paraId="6F083727"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B)</w:t>
      </w:r>
      <w:r w:rsidRPr="00F51429">
        <w:rPr>
          <w:rFonts w:ascii="Verdana" w:eastAsia="DejaVu Sans" w:hAnsi="Verdana" w:cs="Times New Roman"/>
          <w:lang w:eastAsia="nl-NL"/>
        </w:rPr>
        <w:tab/>
        <w:t>…</w:t>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t>1)</w:t>
      </w:r>
    </w:p>
    <w:p w14:paraId="2938C8BB"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gevestigd te …</w:t>
      </w:r>
      <w:r w:rsidRPr="00F51429">
        <w:rPr>
          <w:rFonts w:ascii="Verdana" w:eastAsia="DejaVu Sans" w:hAnsi="Verdana" w:cs="Times New Roman"/>
          <w:lang w:eastAsia="nl-NL"/>
        </w:rPr>
        <w:tab/>
        <w:t>2)</w:t>
      </w:r>
    </w:p>
    <w:p w14:paraId="027987A0"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KvK-nummer: …</w:t>
      </w:r>
      <w:r w:rsidRPr="00F51429">
        <w:rPr>
          <w:rFonts w:ascii="Verdana" w:eastAsia="DejaVu Sans" w:hAnsi="Verdana" w:cs="Times New Roman"/>
          <w:lang w:eastAsia="nl-NL"/>
        </w:rPr>
        <w:tab/>
        <w:t>3)</w:t>
      </w:r>
    </w:p>
    <w:p w14:paraId="0B54C8DD"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Vestigingsnummer: …</w:t>
      </w:r>
      <w:r w:rsidRPr="00F51429">
        <w:rPr>
          <w:rFonts w:ascii="Verdana" w:eastAsia="DejaVu Sans" w:hAnsi="Verdana" w:cs="Times New Roman"/>
          <w:lang w:eastAsia="nl-NL"/>
        </w:rPr>
        <w:tab/>
        <w:t>4)</w:t>
      </w:r>
    </w:p>
    <w:p w14:paraId="4EAA818E"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C)</w:t>
      </w:r>
      <w:r w:rsidRPr="00F51429">
        <w:rPr>
          <w:rFonts w:ascii="Verdana" w:eastAsia="DejaVu Sans" w:hAnsi="Verdana" w:cs="Times New Roman"/>
          <w:lang w:eastAsia="nl-NL"/>
        </w:rPr>
        <w:tab/>
        <w:t>…</w:t>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t>1)</w:t>
      </w:r>
    </w:p>
    <w:p w14:paraId="7E39090D"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gevestigd te …</w:t>
      </w:r>
      <w:r w:rsidRPr="00F51429">
        <w:rPr>
          <w:rFonts w:ascii="Verdana" w:eastAsia="DejaVu Sans" w:hAnsi="Verdana" w:cs="Times New Roman"/>
          <w:lang w:eastAsia="nl-NL"/>
        </w:rPr>
        <w:tab/>
        <w:t>2)</w:t>
      </w:r>
    </w:p>
    <w:p w14:paraId="6D1D3EE4"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KvK-nummer: …</w:t>
      </w:r>
      <w:r w:rsidRPr="00F51429">
        <w:rPr>
          <w:rFonts w:ascii="Verdana" w:eastAsia="DejaVu Sans" w:hAnsi="Verdana" w:cs="Times New Roman"/>
          <w:lang w:eastAsia="nl-NL"/>
        </w:rPr>
        <w:tab/>
        <w:t>3)</w:t>
      </w:r>
    </w:p>
    <w:p w14:paraId="1602A4BF"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Vestigingsnummer: …</w:t>
      </w:r>
      <w:r w:rsidRPr="00F51429">
        <w:rPr>
          <w:rFonts w:ascii="Verdana" w:eastAsia="DejaVu Sans" w:hAnsi="Verdana" w:cs="Times New Roman"/>
          <w:lang w:eastAsia="nl-NL"/>
        </w:rPr>
        <w:tab/>
        <w:t>4)</w:t>
      </w:r>
    </w:p>
    <w:p w14:paraId="7E76E6DC"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D)</w:t>
      </w:r>
      <w:r w:rsidRPr="00F51429">
        <w:rPr>
          <w:rFonts w:ascii="Verdana" w:eastAsia="DejaVu Sans" w:hAnsi="Verdana" w:cs="Times New Roman"/>
          <w:lang w:eastAsia="nl-NL"/>
        </w:rPr>
        <w:tab/>
        <w:t>…</w:t>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t>1)</w:t>
      </w:r>
    </w:p>
    <w:p w14:paraId="32837DF5"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gevestigd te …</w:t>
      </w:r>
      <w:r w:rsidRPr="00F51429">
        <w:rPr>
          <w:rFonts w:ascii="Verdana" w:eastAsia="DejaVu Sans" w:hAnsi="Verdana" w:cs="Times New Roman"/>
          <w:lang w:eastAsia="nl-NL"/>
        </w:rPr>
        <w:tab/>
        <w:t>2)</w:t>
      </w:r>
    </w:p>
    <w:p w14:paraId="7983F98A"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KvK-nummer: …</w:t>
      </w:r>
      <w:r w:rsidRPr="00F51429">
        <w:rPr>
          <w:rFonts w:ascii="Verdana" w:eastAsia="DejaVu Sans" w:hAnsi="Verdana" w:cs="Times New Roman"/>
          <w:lang w:eastAsia="nl-NL"/>
        </w:rPr>
        <w:tab/>
        <w:t>3)</w:t>
      </w:r>
    </w:p>
    <w:p w14:paraId="570925A8" w14:textId="77777777" w:rsidR="00F51429" w:rsidRPr="00F51429" w:rsidRDefault="00F51429" w:rsidP="00F51429">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b/>
        <w:t>Vestigingsnummer: …</w:t>
      </w:r>
      <w:r w:rsidRPr="00F51429">
        <w:rPr>
          <w:rFonts w:ascii="Verdana" w:eastAsia="DejaVu Sans" w:hAnsi="Verdana" w:cs="Times New Roman"/>
          <w:lang w:eastAsia="nl-NL"/>
        </w:rPr>
        <w:tab/>
        <w:t>4)</w:t>
      </w:r>
    </w:p>
    <w:p w14:paraId="14F6880F"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50CE5BC0" w14:textId="141ECAD9" w:rsidR="00F51429" w:rsidRPr="00DA2DAF"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 xml:space="preserve">verklaart (verklaren) zich door ondertekening dezes bereid de uitvoering van de opdracht met zaaknummer </w:t>
      </w:r>
      <w:r w:rsidR="00DA2DAF" w:rsidRPr="00DA2DAF">
        <w:rPr>
          <w:rFonts w:ascii="Verdana" w:eastAsia="DejaVu Sans" w:hAnsi="Verdana" w:cs="Times New Roman"/>
          <w:color w:val="000000"/>
          <w:lang w:eastAsia="nl-NL"/>
        </w:rPr>
        <w:t>31219254</w:t>
      </w:r>
      <w:r w:rsidRPr="00F51429">
        <w:rPr>
          <w:rFonts w:ascii="Verdana" w:eastAsia="DejaVu Sans" w:hAnsi="Verdana" w:cs="Times New Roman"/>
          <w:color w:val="000000"/>
          <w:lang w:eastAsia="nl-NL"/>
        </w:rPr>
        <w:t>,</w:t>
      </w:r>
      <w:r w:rsidRPr="00F51429">
        <w:rPr>
          <w:rFonts w:ascii="Verdana" w:eastAsia="DejaVu Sans" w:hAnsi="Verdana" w:cs="Times New Roman"/>
          <w:lang w:eastAsia="nl-NL"/>
        </w:rPr>
        <w:t xml:space="preserve"> voor </w:t>
      </w:r>
      <w:r w:rsidR="00DA2DAF" w:rsidRPr="00DA2DAF">
        <w:rPr>
          <w:rFonts w:ascii="Verdana" w:eastAsia="DejaVu Sans" w:hAnsi="Verdana" w:cs="Times New Roman"/>
          <w:color w:val="000000"/>
          <w:lang w:eastAsia="nl-NL"/>
        </w:rPr>
        <w:t>Reis- en routeinformatie Noordtunnel</w:t>
      </w:r>
      <w:r w:rsidRPr="00F51429">
        <w:rPr>
          <w:rFonts w:ascii="Verdana" w:eastAsia="DejaVu Sans" w:hAnsi="Verdana" w:cs="Times New Roman"/>
          <w:color w:val="000000"/>
          <w:lang w:eastAsia="nl-NL"/>
        </w:rPr>
        <w:t>,</w:t>
      </w:r>
    </w:p>
    <w:p w14:paraId="17A2A65A"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55D476C1"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aan te nemen voor een bedrag, de omzetbelasting daarin niet begrepen, van:</w:t>
      </w:r>
    </w:p>
    <w:p w14:paraId="52DC9C75" w14:textId="77777777" w:rsidR="00F51429" w:rsidRPr="00F51429" w:rsidRDefault="00F51429" w:rsidP="00F51429">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EUR …</w:t>
      </w:r>
      <w:r w:rsidRPr="00F51429">
        <w:rPr>
          <w:rFonts w:ascii="Verdana" w:eastAsia="DejaVu Sans" w:hAnsi="Verdana" w:cs="Times New Roman"/>
          <w:lang w:eastAsia="nl-NL"/>
        </w:rPr>
        <w:tab/>
      </w:r>
      <w:r w:rsidRPr="00F51429">
        <w:rPr>
          <w:rFonts w:ascii="Verdana" w:eastAsia="DejaVu Sans" w:hAnsi="Verdana" w:cs="Times New Roman"/>
          <w:lang w:eastAsia="nl-NL"/>
        </w:rPr>
        <w:tab/>
        <w:t>5)</w:t>
      </w:r>
    </w:p>
    <w:p w14:paraId="746B263E"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4DA70E63" w14:textId="77777777" w:rsidR="00F51429" w:rsidRPr="00F51429" w:rsidRDefault="00F51429" w:rsidP="00F51429">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w:t>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t>euro) 6)</w:t>
      </w:r>
    </w:p>
    <w:p w14:paraId="1CDFBB2B"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4E1C13DF"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Het bedrag van de ter zake verschuldigde omzetbelasting bedraagt:</w:t>
      </w:r>
    </w:p>
    <w:p w14:paraId="26333525" w14:textId="77777777" w:rsidR="00F51429" w:rsidRPr="00F51429" w:rsidRDefault="00F51429" w:rsidP="00F51429">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EUR …</w:t>
      </w:r>
      <w:r w:rsidRPr="00F51429">
        <w:rPr>
          <w:rFonts w:ascii="Verdana" w:eastAsia="DejaVu Sans" w:hAnsi="Verdana" w:cs="Times New Roman"/>
          <w:lang w:eastAsia="nl-NL"/>
        </w:rPr>
        <w:tab/>
      </w:r>
      <w:r w:rsidRPr="00F51429">
        <w:rPr>
          <w:rFonts w:ascii="Verdana" w:eastAsia="DejaVu Sans" w:hAnsi="Verdana" w:cs="Times New Roman"/>
          <w:lang w:eastAsia="nl-NL"/>
        </w:rPr>
        <w:tab/>
        <w:t>7)</w:t>
      </w:r>
    </w:p>
    <w:p w14:paraId="158A8BD5"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7F23377A" w14:textId="77777777" w:rsidR="00F51429" w:rsidRPr="00F51429" w:rsidRDefault="00F51429" w:rsidP="00F51429">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w:t>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t>euro) 8)</w:t>
      </w:r>
    </w:p>
    <w:p w14:paraId="05144001"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74E8236D" w14:textId="77777777" w:rsidR="00F51429" w:rsidRPr="00F51429" w:rsidRDefault="00F51429" w:rsidP="00F51429">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De inschrijvers wijzen als gemachtigde om hen voor alle zaken te vertegenwoordigen aan, de hierboven onder A) genoemde inschrijver.</w:t>
      </w:r>
      <w:r w:rsidRPr="00F51429">
        <w:rPr>
          <w:rFonts w:ascii="Verdana" w:eastAsia="DejaVu Sans" w:hAnsi="Verdana" w:cs="Times New Roman"/>
          <w:lang w:eastAsia="nl-NL"/>
        </w:rPr>
        <w:tab/>
        <w:t>9)</w:t>
      </w:r>
    </w:p>
    <w:p w14:paraId="08A40E3A"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18C283D7"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 xml:space="preserve">De inschrijvers verklaren dat onderstaande ondernemer(s) in het samenwerkingsverband van ondernemers voor </w:t>
      </w:r>
      <w:r w:rsidRPr="00F51429">
        <w:rPr>
          <w:rFonts w:ascii="Verdana" w:eastAsia="DejaVu Sans" w:hAnsi="Verdana" w:cs="Times New Roman"/>
          <w:u w:val="single"/>
          <w:lang w:eastAsia="nl-NL"/>
        </w:rPr>
        <w:t>minder</w:t>
      </w:r>
      <w:r w:rsidRPr="00F51429">
        <w:rPr>
          <w:rFonts w:ascii="Verdana" w:eastAsia="DejaVu Sans" w:hAnsi="Verdana" w:cs="Times New Roman"/>
          <w:lang w:eastAsia="nl-NL"/>
        </w:rPr>
        <w:t xml:space="preserve"> dan 10% van het bedrag van de inschrijving deelneemt (deelnemen) in het uitvoeren van de opdracht. De inschrijvers vermelden daarbij tevens het deelnemingspercentage.</w:t>
      </w:r>
    </w:p>
    <w:p w14:paraId="79488E7E" w14:textId="77777777" w:rsidR="00F51429" w:rsidRPr="00F51429" w:rsidRDefault="00F51429" w:rsidP="00F51429">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w:t>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t>10)</w:t>
      </w:r>
    </w:p>
    <w:p w14:paraId="6F8F6B3C" w14:textId="77777777" w:rsidR="00F51429" w:rsidRPr="00F51429" w:rsidRDefault="00F51429" w:rsidP="00F51429">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w:t>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r>
      <w:r w:rsidRPr="00F51429">
        <w:rPr>
          <w:rFonts w:ascii="Verdana" w:eastAsia="DejaVu Sans" w:hAnsi="Verdana" w:cs="Times New Roman"/>
          <w:lang w:eastAsia="nl-NL"/>
        </w:rPr>
        <w:tab/>
        <w:t>10)</w:t>
      </w:r>
    </w:p>
    <w:p w14:paraId="6C11D98D"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03D3E0B3"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De inschrijver(s) verklaart (verklaren) deze inschrijving te doen overeenkomstig de bepalingen van het Aanbestedingsreglement Werken 2016 en met inachtneming van de bepalingen en de gegevens zoals deze zijn omschreven in de aanbestedingsstukken.</w:t>
      </w:r>
    </w:p>
    <w:p w14:paraId="725FEAD9"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64C16D08"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F51429">
        <w:rPr>
          <w:rFonts w:ascii="Verdana" w:eastAsia="DejaVu Sans" w:hAnsi="Verdana" w:cs="Times New Roman"/>
          <w:lang w:eastAsia="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6B80C2D1"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14A98493"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bCs/>
          <w:lang w:eastAsia="nl-NL"/>
        </w:rPr>
      </w:pPr>
    </w:p>
    <w:p w14:paraId="464FB8FE"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7B78CDF3"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F51429">
        <w:rPr>
          <w:rFonts w:ascii="Verdana" w:eastAsia="DejaVu Sans" w:hAnsi="Verdana" w:cs="Times New Roman"/>
          <w:b/>
          <w:lang w:eastAsia="nl-NL"/>
        </w:rPr>
        <w:t>Ondertekening</w:t>
      </w:r>
    </w:p>
    <w:p w14:paraId="6481CFC6"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630CB95E" w14:textId="77777777" w:rsidR="00F51429" w:rsidRPr="00F51429" w:rsidRDefault="00F51429" w:rsidP="00F51429">
      <w:pPr>
        <w:spacing w:line="240" w:lineRule="atLeast"/>
        <w:rPr>
          <w:rFonts w:ascii="Verdana" w:eastAsia="DejaVu Sans" w:hAnsi="Verdana" w:cs="V&amp;W Syntax (Adobe)"/>
          <w:szCs w:val="24"/>
          <w:lang w:eastAsia="nl-NL"/>
        </w:rPr>
      </w:pPr>
      <w:r w:rsidRPr="00F51429">
        <w:rPr>
          <w:rFonts w:ascii="Verdana" w:eastAsia="DejaVu Sans" w:hAnsi="Verdana" w:cs="Times New Roman"/>
          <w:szCs w:val="24"/>
          <w:lang w:eastAsia="nl-NL"/>
        </w:rPr>
        <w:t xml:space="preserve">Dit inschrijvingsbiljet dient door de inschrijver en in geval van een samenwerkingsverband van ondernemers, al dan niet een vennootschap onder firma, </w:t>
      </w:r>
      <w:r w:rsidRPr="00F51429">
        <w:rPr>
          <w:rFonts w:ascii="Verdana" w:eastAsia="DejaVu Sans" w:hAnsi="Verdana" w:cs="Times New Roman"/>
          <w:szCs w:val="24"/>
          <w:u w:val="single"/>
          <w:lang w:eastAsia="nl-NL"/>
        </w:rPr>
        <w:t>alle</w:t>
      </w:r>
      <w:r w:rsidRPr="00F51429">
        <w:rPr>
          <w:rFonts w:ascii="Verdana" w:eastAsia="DejaVu Sans" w:hAnsi="Verdana" w:cs="Times New Roman"/>
          <w:szCs w:val="24"/>
          <w:lang w:eastAsia="nl-NL"/>
        </w:rPr>
        <w:t xml:space="preserve"> inschrijvers, digitaal te worden ondertekend conform paragraaf </w:t>
      </w:r>
      <w:bookmarkStart w:id="1" w:name="bwParagraaf_nr_631_8"/>
      <w:r w:rsidRPr="00F51429">
        <w:rPr>
          <w:rFonts w:ascii="Verdana" w:eastAsia="DejaVu Sans" w:hAnsi="Verdana" w:cs="Times New Roman"/>
          <w:szCs w:val="24"/>
          <w:lang w:eastAsia="nl-NL"/>
        </w:rPr>
        <w:t>4.3.1</w:t>
      </w:r>
      <w:bookmarkEnd w:id="1"/>
      <w:r w:rsidRPr="00F51429">
        <w:rPr>
          <w:rFonts w:ascii="Verdana" w:eastAsia="DejaVu Sans" w:hAnsi="Verdana" w:cs="Times New Roman"/>
          <w:color w:val="000000"/>
          <w:szCs w:val="24"/>
          <w:lang w:eastAsia="nl-NL"/>
        </w:rPr>
        <w:t>.</w:t>
      </w:r>
    </w:p>
    <w:p w14:paraId="7A302E33"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25695FAD"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F51429">
        <w:rPr>
          <w:rFonts w:ascii="Verdana" w:eastAsia="DejaVu Sans" w:hAnsi="Verdana" w:cs="Times New Roman"/>
          <w:b/>
          <w:lang w:eastAsia="nl-NL"/>
        </w:rPr>
        <w:t>Toelichting:</w:t>
      </w:r>
    </w:p>
    <w:p w14:paraId="56884125" w14:textId="77777777" w:rsidR="00F51429" w:rsidRPr="00F51429" w:rsidRDefault="00F51429" w:rsidP="00F51429">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p>
    <w:p w14:paraId="4438055A"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 xml:space="preserve">Bij een natuurlijke persoon naam en voornamen voluit, bij een rechtspersoon de statutaire naam. </w:t>
      </w:r>
    </w:p>
    <w:p w14:paraId="34323087"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Bij een natuurlijke persoon de woonplaats, bij een rechtspersoon de vestigingsplaats, met volledig adres en zo nodig vermelding van de provincie en het land.</w:t>
      </w:r>
    </w:p>
    <w:p w14:paraId="047C74ED"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Inschrijvingsnummer van het handelsregister (Kamer van Koophandel) of een overeenkomstig register van het land van vestiging van de onderneming.</w:t>
      </w:r>
    </w:p>
    <w:p w14:paraId="359E5F52"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Vestigingsnummer in het handelsregister (Kamer van Koophandel) of een overeenkomstig register van het land van vestiging van de onderneming.</w:t>
      </w:r>
    </w:p>
    <w:p w14:paraId="17BBA19C"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 xml:space="preserve">Inschrijvingssom in cijfers. </w:t>
      </w:r>
    </w:p>
    <w:p w14:paraId="1433A8D4"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 xml:space="preserve">Inschrijvingssom in letters. </w:t>
      </w:r>
    </w:p>
    <w:p w14:paraId="1CE0879D"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 xml:space="preserve">Bedrag van de omzetbelasting in cijfers. </w:t>
      </w:r>
    </w:p>
    <w:p w14:paraId="6CBF4728"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 xml:space="preserve">Bedrag van de omzetbelasting in letters. </w:t>
      </w:r>
    </w:p>
    <w:p w14:paraId="0119C16C"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 xml:space="preserve">Deze aanwijzing is alleen van toepassing, indien de inschrijving door twee of meer inschrijvers gezamenlijk geschiedt. </w:t>
      </w:r>
    </w:p>
    <w:p w14:paraId="541DF153" w14:textId="77777777" w:rsidR="00F51429" w:rsidRPr="00F51429" w:rsidRDefault="00F51429" w:rsidP="00F51429">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F51429">
        <w:rPr>
          <w:rFonts w:ascii="Verdana" w:eastAsia="DejaVu Sans" w:hAnsi="Verdana" w:cs="Times New Roman"/>
          <w:lang w:eastAsia="nl-NL"/>
        </w:rPr>
        <w:t>Alleen van toepassing, indien de inschrijving door twee of meer inschrijvers gezamenlijk geschiedt. Vermeld, indien van toepassing, de naam en het deelnemingspercentage.</w:t>
      </w:r>
    </w:p>
    <w:p w14:paraId="1BBFD3A0" w14:textId="77777777" w:rsidR="00F51429" w:rsidRPr="00F51429" w:rsidRDefault="00F51429" w:rsidP="00F51429">
      <w:pPr>
        <w:autoSpaceDE w:val="0"/>
        <w:autoSpaceDN w:val="0"/>
        <w:adjustRightInd w:val="0"/>
        <w:spacing w:line="240" w:lineRule="atLeast"/>
        <w:ind w:left="426"/>
        <w:rPr>
          <w:rFonts w:ascii="Verdana" w:eastAsia="DejaVu Sans" w:hAnsi="Verdana" w:cs="Times New Roman"/>
          <w:lang w:eastAsia="nl-NL"/>
        </w:rPr>
      </w:pPr>
    </w:p>
    <w:p w14:paraId="6B4A6CAD"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C0108" w14:textId="77777777" w:rsidR="006605A9" w:rsidRDefault="006605A9" w:rsidP="0088501B">
      <w:r>
        <w:separator/>
      </w:r>
    </w:p>
  </w:endnote>
  <w:endnote w:type="continuationSeparator" w:id="0">
    <w:p w14:paraId="48C953BB" w14:textId="77777777" w:rsidR="006605A9" w:rsidRDefault="006605A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B265A"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8DA1"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3AED2"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BD7F6" w14:textId="77777777" w:rsidR="006605A9" w:rsidRDefault="006605A9" w:rsidP="0088501B">
      <w:r>
        <w:separator/>
      </w:r>
    </w:p>
  </w:footnote>
  <w:footnote w:type="continuationSeparator" w:id="0">
    <w:p w14:paraId="23015FCF" w14:textId="77777777" w:rsidR="006605A9" w:rsidRDefault="006605A9"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68D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1AB3" w14:textId="57DE9884" w:rsidR="004B2D3E" w:rsidRPr="00640EB9" w:rsidRDefault="004B2D3E" w:rsidP="004B2D3E">
    <w:pPr>
      <w:tabs>
        <w:tab w:val="left" w:pos="1260"/>
      </w:tabs>
      <w:rPr>
        <w:rFonts w:cs="V&amp;W Syntax (Adobe)"/>
        <w:color w:val="BFBFBF" w:themeColor="background1" w:themeShade="BF"/>
        <w:sz w:val="14"/>
        <w:szCs w:val="20"/>
      </w:rPr>
    </w:pPr>
    <w:r w:rsidRPr="00640EB9">
      <w:rPr>
        <w:rFonts w:cs="V&amp;W Syntax (Adobe)"/>
        <w:color w:val="BFBFBF" w:themeColor="background1" w:themeShade="BF"/>
        <w:sz w:val="14"/>
        <w:szCs w:val="20"/>
      </w:rPr>
      <w:t xml:space="preserve">Bijlage </w:t>
    </w:r>
    <w:r>
      <w:rPr>
        <w:rFonts w:cs="V&amp;W Syntax (Adobe)"/>
        <w:color w:val="BFBFBF" w:themeColor="background1" w:themeShade="BF"/>
        <w:sz w:val="14"/>
        <w:szCs w:val="20"/>
      </w:rPr>
      <w:t>E</w:t>
    </w:r>
    <w:r w:rsidRPr="00640EB9">
      <w:rPr>
        <w:rFonts w:cs="V&amp;W Syntax (Adobe)"/>
        <w:color w:val="BFBFBF" w:themeColor="background1" w:themeShade="BF"/>
        <w:sz w:val="14"/>
        <w:szCs w:val="20"/>
      </w:rPr>
      <w:t xml:space="preserve"> | zaaknummer: 31219254</w:t>
    </w:r>
  </w:p>
  <w:p w14:paraId="3D3F98DF"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00C28"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1424763771">
    <w:abstractNumId w:val="9"/>
  </w:num>
  <w:num w:numId="2" w16cid:durableId="1568959600">
    <w:abstractNumId w:val="11"/>
  </w:num>
  <w:num w:numId="3" w16cid:durableId="321932977">
    <w:abstractNumId w:val="28"/>
  </w:num>
  <w:num w:numId="4" w16cid:durableId="1955407004">
    <w:abstractNumId w:val="10"/>
  </w:num>
  <w:num w:numId="5" w16cid:durableId="834606741">
    <w:abstractNumId w:val="15"/>
  </w:num>
  <w:num w:numId="6" w16cid:durableId="1500727870">
    <w:abstractNumId w:val="18"/>
  </w:num>
  <w:num w:numId="7" w16cid:durableId="1484932735">
    <w:abstractNumId w:val="2"/>
  </w:num>
  <w:num w:numId="8" w16cid:durableId="1184632120">
    <w:abstractNumId w:val="1"/>
  </w:num>
  <w:num w:numId="9" w16cid:durableId="1157113891">
    <w:abstractNumId w:val="0"/>
  </w:num>
  <w:num w:numId="10" w16cid:durableId="1361707890">
    <w:abstractNumId w:val="7"/>
  </w:num>
  <w:num w:numId="11" w16cid:durableId="530920177">
    <w:abstractNumId w:val="5"/>
  </w:num>
  <w:num w:numId="12" w16cid:durableId="353382256">
    <w:abstractNumId w:val="5"/>
  </w:num>
  <w:num w:numId="13" w16cid:durableId="1110205576">
    <w:abstractNumId w:val="29"/>
  </w:num>
  <w:num w:numId="14" w16cid:durableId="535123334">
    <w:abstractNumId w:val="3"/>
  </w:num>
  <w:num w:numId="15" w16cid:durableId="470289803">
    <w:abstractNumId w:val="16"/>
  </w:num>
  <w:num w:numId="16" w16cid:durableId="930117591">
    <w:abstractNumId w:val="22"/>
  </w:num>
  <w:num w:numId="17" w16cid:durableId="1147744331">
    <w:abstractNumId w:val="8"/>
  </w:num>
  <w:num w:numId="18" w16cid:durableId="1101338350">
    <w:abstractNumId w:val="19"/>
  </w:num>
  <w:num w:numId="19" w16cid:durableId="1687437887">
    <w:abstractNumId w:val="30"/>
  </w:num>
  <w:num w:numId="20" w16cid:durableId="1935551960">
    <w:abstractNumId w:val="12"/>
  </w:num>
  <w:num w:numId="21" w16cid:durableId="591738728">
    <w:abstractNumId w:val="21"/>
  </w:num>
  <w:num w:numId="22" w16cid:durableId="851335719">
    <w:abstractNumId w:val="24"/>
  </w:num>
  <w:num w:numId="23" w16cid:durableId="1732801265">
    <w:abstractNumId w:val="17"/>
  </w:num>
  <w:num w:numId="24" w16cid:durableId="1865626987">
    <w:abstractNumId w:val="26"/>
  </w:num>
  <w:num w:numId="25" w16cid:durableId="928927135">
    <w:abstractNumId w:val="25"/>
  </w:num>
  <w:num w:numId="26" w16cid:durableId="640235056">
    <w:abstractNumId w:val="6"/>
  </w:num>
  <w:num w:numId="27" w16cid:durableId="896012567">
    <w:abstractNumId w:val="14"/>
  </w:num>
  <w:num w:numId="28" w16cid:durableId="1357384704">
    <w:abstractNumId w:val="20"/>
  </w:num>
  <w:num w:numId="29" w16cid:durableId="361326624">
    <w:abstractNumId w:val="4"/>
  </w:num>
  <w:num w:numId="30" w16cid:durableId="1919561562">
    <w:abstractNumId w:val="13"/>
  </w:num>
  <w:num w:numId="31" w16cid:durableId="535505505">
    <w:abstractNumId w:val="23"/>
  </w:num>
  <w:num w:numId="32" w16cid:durableId="205889726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429"/>
    <w:rsid w:val="00043163"/>
    <w:rsid w:val="00056D70"/>
    <w:rsid w:val="000B3F94"/>
    <w:rsid w:val="000E1F3B"/>
    <w:rsid w:val="00135B8A"/>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B2D3E"/>
    <w:rsid w:val="004D766D"/>
    <w:rsid w:val="0056302A"/>
    <w:rsid w:val="005A4FBE"/>
    <w:rsid w:val="005D2CF1"/>
    <w:rsid w:val="005E046F"/>
    <w:rsid w:val="006006F5"/>
    <w:rsid w:val="00650A9B"/>
    <w:rsid w:val="006605A9"/>
    <w:rsid w:val="006D2E66"/>
    <w:rsid w:val="006F42D7"/>
    <w:rsid w:val="007435A7"/>
    <w:rsid w:val="007F4AEA"/>
    <w:rsid w:val="0088386A"/>
    <w:rsid w:val="0088501B"/>
    <w:rsid w:val="008D2753"/>
    <w:rsid w:val="008E3581"/>
    <w:rsid w:val="00905289"/>
    <w:rsid w:val="009C5CF5"/>
    <w:rsid w:val="00A32591"/>
    <w:rsid w:val="00A73F8B"/>
    <w:rsid w:val="00A77ABF"/>
    <w:rsid w:val="00A863E9"/>
    <w:rsid w:val="00B022C4"/>
    <w:rsid w:val="00B31D87"/>
    <w:rsid w:val="00B559E9"/>
    <w:rsid w:val="00B72222"/>
    <w:rsid w:val="00B80650"/>
    <w:rsid w:val="00C1256D"/>
    <w:rsid w:val="00C36FAA"/>
    <w:rsid w:val="00C71133"/>
    <w:rsid w:val="00CA55CC"/>
    <w:rsid w:val="00CB3317"/>
    <w:rsid w:val="00DA2DAF"/>
    <w:rsid w:val="00DA3555"/>
    <w:rsid w:val="00E456EE"/>
    <w:rsid w:val="00ED7AB9"/>
    <w:rsid w:val="00EE5BBE"/>
    <w:rsid w:val="00F51429"/>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A0085"/>
  <w15:chartTrackingRefBased/>
  <w15:docId w15:val="{F7BA822A-E472-4897-A919-379F91DFF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F5142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F5142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F5142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F5142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F5142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5142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5142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51429"/>
    <w:rPr>
      <w:rFonts w:eastAsiaTheme="majorEastAsia" w:cstheme="majorBidi"/>
      <w:color w:val="272727" w:themeColor="text1" w:themeTint="D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ae033921-439f-46ba-b586-0b8c8775f769" ContentTypeId="0x01010038BEFAC7D94B314F8B0C5C561B2BF508" PreviousValue="false"/>
</file>

<file path=customXml/item3.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63A49E9CC1556345B64AFA673757EBA9" ma:contentTypeVersion="16" ma:contentTypeDescription="Create a new document." ma:contentTypeScope="" ma:versionID="36f7d6a4ed62968e08221d210188e8f2">
  <xsd:schema xmlns:xsd="http://www.w3.org/2001/XMLSchema" xmlns:xs="http://www.w3.org/2001/XMLSchema" xmlns:p="http://schemas.microsoft.com/office/2006/metadata/properties" xmlns:ns2="cb665cb2-4c1b-4338-95f1-4dd7cd771ce0" xmlns:ns3="054ce316-84cf-4a3d-be3b-3d922fcfc1b6" targetNamespace="http://schemas.microsoft.com/office/2006/metadata/properties" ma:root="true" ma:fieldsID="be14976b10e9329236e9da328bf5c832" ns2:_="" ns3:_="">
    <xsd:import namespace="cb665cb2-4c1b-4338-95f1-4dd7cd771ce0"/>
    <xsd:import namespace="054ce316-84cf-4a3d-be3b-3d922fcfc1b6"/>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SharedWithUsers" minOccurs="0"/>
                <xsd:element ref="ns3:SharedWithDetail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Concept"/>
          <xsd:enumeration value="Definitief"/>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e209caae-64ae-40ba-b819-d57b7732ede1}" ma:internalName="TaxCatchAll" ma:showField="CatchAllData" ma:web="054ce316-84cf-4a3d-be3b-3d922fcfc1b6">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e209caae-64ae-40ba-b819-d57b7732ede1}" ma:internalName="TaxCatchAllLabel" ma:readOnly="true" ma:showField="CatchAllDataLabel" ma:web="054ce316-84cf-4a3d-be3b-3d922fcfc1b6">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4ce316-84cf-4a3d-be3b-3d922fcfc1b6" elementFormDefault="qualified">
    <xsd:import namespace="http://schemas.microsoft.com/office/2006/documentManagement/types"/>
    <xsd:import namespace="http://schemas.microsoft.com/office/infopath/2007/PartnerControls"/>
    <xsd:element name="SharedWithUsers" ma:index="2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Gedeeld met details" ma:internalName="SharedWithDetails" ma:readOnly="true">
      <xsd:simpleType>
        <xsd:restriction base="dms:Note">
          <xsd:maxLength value="255"/>
        </xsd:restriction>
      </xsd:simpleType>
    </xsd:element>
    <xsd:element name="_dlc_DocId" ma:index="30" nillable="true" ma:displayName="Waarde van de document-id" ma:description="De waarde van de document-id die aan dit item is toegewezen." ma:internalName="_dlc_DocId" ma:readOnly="true">
      <xsd:simpleType>
        <xsd:restriction base="dms:Text"/>
      </xsd:simpleType>
    </xsd:element>
    <xsd:element name="_dlc_DocIdUrl" ma:index="3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_dlc_DocId xmlns="054ce316-84cf-4a3d-be3b-3d922fcfc1b6">CON00-2070927368-839</_dlc_DocId>
    <TaxCatchAll xmlns="cb665cb2-4c1b-4338-95f1-4dd7cd771ce0">
      <Value>32</Value>
      <Value>3</Value>
      <Value>2</Value>
      <Value>1</Value>
    </TaxCatchAll>
    <_dlc_DocIdUrl xmlns="054ce316-84cf-4a3d-be3b-3d922fcfc1b6">
      <Url>https://connect.sp02.rws.nl/sites/M250510927/_layouts/15/DocIdRedir.aspx?ID=CON00-2070927368-839</Url>
      <Description>CON00-2070927368-839</Description>
    </_dlc_DocIdUrl>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Connect-Status xmlns="cb665cb2-4c1b-4338-95f1-4dd7cd771ce0">Concept</Connect-Status>
    <j4385b9e35ef42c5bc2f4b49e945d3d0 xmlns="cb665cb2-4c1b-4338-95f1-4dd7cd771ce0">
      <Terms xmlns="http://schemas.microsoft.com/office/infopath/2007/PartnerControls"/>
    </j4385b9e35ef42c5bc2f4b49e945d3d0>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Formulier</TermName>
          <TermId xmlns="http://schemas.microsoft.com/office/infopath/2007/PartnerControls">586231be-cbc3-430c-a3c0-2ac9a76a4dc8</TermId>
        </TermInfo>
      </Terms>
    </ka142704ec404179bc6dc96ce8d3373c>
    <Connect-Archiefwaardig xmlns="cb665cb2-4c1b-4338-95f1-4dd7cd771ce0">Ja</Connect-Archiefwaardig>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1FE81-04FF-49DE-B64A-BEE7E74461A4}">
  <ds:schemaRefs>
    <ds:schemaRef ds:uri="http://schemas.microsoft.com/sharepoint/events"/>
  </ds:schemaRefs>
</ds:datastoreItem>
</file>

<file path=customXml/itemProps2.xml><?xml version="1.0" encoding="utf-8"?>
<ds:datastoreItem xmlns:ds="http://schemas.openxmlformats.org/officeDocument/2006/customXml" ds:itemID="{896861B9-2B92-4FFD-8F74-4EFF447FC696}">
  <ds:schemaRefs>
    <ds:schemaRef ds:uri="Microsoft.SharePoint.Taxonomy.ContentTypeSync"/>
  </ds:schemaRefs>
</ds:datastoreItem>
</file>

<file path=customXml/itemProps3.xml><?xml version="1.0" encoding="utf-8"?>
<ds:datastoreItem xmlns:ds="http://schemas.openxmlformats.org/officeDocument/2006/customXml" ds:itemID="{4AC8EC1E-AF91-48AE-B05B-26A64ECD7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054ce316-84cf-4a3d-be3b-3d922fcfc1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65232B-3FB5-44EE-A627-9583A5262BD3}">
  <ds:schemaRefs>
    <ds:schemaRef ds:uri="http://schemas.microsoft.com/office/2006/metadata/properties"/>
    <ds:schemaRef ds:uri="http://schemas.microsoft.com/office/infopath/2007/PartnerControls"/>
    <ds:schemaRef ds:uri="cb665cb2-4c1b-4338-95f1-4dd7cd771ce0"/>
    <ds:schemaRef ds:uri="054ce316-84cf-4a3d-be3b-3d922fcfc1b6"/>
  </ds:schemaRefs>
</ds:datastoreItem>
</file>

<file path=customXml/itemProps5.xml><?xml version="1.0" encoding="utf-8"?>
<ds:datastoreItem xmlns:ds="http://schemas.openxmlformats.org/officeDocument/2006/customXml" ds:itemID="{C2859C0D-ABB9-49AE-9B8A-93384DC90C2E}">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489</Words>
  <Characters>2694</Characters>
  <Application>Microsoft Office Word</Application>
  <DocSecurity>0</DocSecurity>
  <Lines>22</Lines>
  <Paragraphs>6</Paragraphs>
  <ScaleCrop>false</ScaleCrop>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Schoonheim, Ronald (RWS GPO)</dc:creator>
  <cp:keywords/>
  <dc:description/>
  <cp:lastModifiedBy>Vollenbrock, Maya (RWS GPO)</cp:lastModifiedBy>
  <cp:revision>3</cp:revision>
  <dcterms:created xsi:type="dcterms:W3CDTF">2026-06-10T09:07:00Z</dcterms:created>
  <dcterms:modified xsi:type="dcterms:W3CDTF">2026-08-07T12:15:00Z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bd8c863d0e84969b217bbeafdb75459">
    <vt:lpwstr>RWS Bedrijfsvertrouwelijk/geen|1523f3d8-a3f5-4033-a4d4-a04bf7d6d8cc</vt:lpwstr>
  </property>
  <property fmtid="{D5CDD505-2E9C-101B-9397-08002B2CF9AE}" pid="3" name="ContentTypeId">
    <vt:lpwstr>0x01010038BEFAC7D94B314F8B0C5C561B2BF5080063A49E9CC1556345B64AFA673757EBA9</vt:lpwstr>
  </property>
  <property fmtid="{D5CDD505-2E9C-101B-9397-08002B2CF9AE}" pid="4" name="_dlc_DocIdItemGuid">
    <vt:lpwstr>2041d6ce-8997-483d-9925-96779054d5a1</vt:lpwstr>
  </property>
  <property fmtid="{D5CDD505-2E9C-101B-9397-08002B2CF9AE}" pid="5" name="TaxKeyword">
    <vt:lpwstr/>
  </property>
  <property fmtid="{D5CDD505-2E9C-101B-9397-08002B2CF9AE}" pid="6" name="Connect-Bedrijfsvertrouwelijkheid">
    <vt:lpwstr>1;#RWS Bedrijfsvertrouwelijk|d5fcfbac-659d-41b3-b161-4048848dd05a</vt:lpwstr>
  </property>
  <property fmtid="{D5CDD505-2E9C-101B-9397-08002B2CF9AE}" pid="7" name="Connect-Vertrouwelijkheid">
    <vt:lpwstr>3;#RWS Bedrijfsvertrouwelijk/geen|1523f3d8-a3f5-4033-a4d4-a04bf7d6d8cc</vt:lpwstr>
  </property>
  <property fmtid="{D5CDD505-2E9C-101B-9397-08002B2CF9AE}" pid="8" name="Connect-Persoonsvertrouwelijkheid">
    <vt:lpwstr>2;#Geen|a0814100-4302-49f4-9f40-b7d42012644c</vt:lpwstr>
  </property>
  <property fmtid="{D5CDD505-2E9C-101B-9397-08002B2CF9AE}" pid="9" name="Connect-Documenttype">
    <vt:lpwstr>32;#Formulier|586231be-cbc3-430c-a3c0-2ac9a76a4dc8</vt:lpwstr>
  </property>
  <property fmtid="{D5CDD505-2E9C-101B-9397-08002B2CF9AE}" pid="10" name="Connect-SEfase">
    <vt:lpwstr/>
  </property>
  <property fmtid="{D5CDD505-2E9C-101B-9397-08002B2CF9AE}" pid="11" name="Connect-Organisatieonderdeel">
    <vt:lpwstr/>
  </property>
  <property fmtid="{D5CDD505-2E9C-101B-9397-08002B2CF9AE}" pid="12" name="Connect-IPMrol">
    <vt:lpwstr/>
  </property>
  <property fmtid="{D5CDD505-2E9C-101B-9397-08002B2CF9AE}" pid="13" name="Connect-Activiteit">
    <vt:lpwstr/>
  </property>
  <property fmtid="{D5CDD505-2E9C-101B-9397-08002B2CF9AE}" pid="14" name="j7965235a8fd41fb89d2a664ecf0f7a1">
    <vt:lpwstr/>
  </property>
  <property fmtid="{D5CDD505-2E9C-101B-9397-08002B2CF9AE}" pid="15" name="Connect-Classificatiecode">
    <vt:lpwstr/>
  </property>
</Properties>
</file>